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3827850" name="019d8bc1-1664-7364-8feb-c7c239e438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459567" name="019d8bc1-1664-7364-8feb-c7c239e438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5699741" name="019d8bd0-df6c-7a5c-a1b8-ce10ec1f0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032284" name="019d8bd0-df6c-7a5c-a1b8-ce10ec1f0c4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500300" name="019d8bf9-6058-71e3-8d86-3859199e7b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0483199" name="019d8bf9-6058-71e3-8d86-3859199e7b3c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7615094" name="019d8bff-753c-77a7-980b-4989f2352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2856650" name="019d8bff-753c-77a7-980b-4989f235286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63490771" name="019d8c06-1db1-7f10-90c0-6e67f73486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046862" name="019d8c06-1db1-7f10-90c0-6e67f734865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0792609" name="019d8c14-bc96-756f-a5ac-2ae1c6f3b1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2367760" name="019d8c14-bc96-756f-a5ac-2ae1c6f3b1e0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148675" name="019d8bd4-3275-7516-a0b2-2931e9540b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751307" name="019d8bd4-3275-7516-a0b2-2931e9540be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0992645" name="019d8bdf-ae52-767f-aa9d-f903c9a227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408825" name="019d8bdf-ae52-767f-aa9d-f903c9a22780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7943767" name="019d8be7-9614-7fa8-9fd3-0c92a4f4b28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717735" name="019d8be7-9614-7fa8-9fd3-0c92a4f4b28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8352116" name="019d8bef-c803-7482-a906-7c61886b3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7105858" name="019d8bef-c803-7482-a906-7c61886b3a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8989902" name="019d8bdf-0650-778e-80dc-2346d460e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6659225" name="019d8bdf-0650-778e-80dc-2346d460efb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3267881" name="019d8bc8-8672-738b-84da-cf80b2428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5756530" name="019d8bc8-8672-738b-84da-cf80b24281ce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2450435" name="019d8be6-e622-7541-a58d-09ed3e672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388107" name="019d8be6-e622-7541-a58d-09ed3e672ec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62885105" name="019d8bfe-5367-7655-8c7e-90f715f08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200336" name="019d8bfe-5367-7655-8c7e-90f715f08a3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1250970" name="019d8bcb-98db-72a0-994f-2397de38d6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095012" name="019d8bcb-98db-72a0-994f-2397de38d62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Küche/ 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7695847" name="019d8bd8-be9f-7285-b7fe-4a960599df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587846" name="019d8bd8-be9f-7285-b7fe-4a960599df04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2821334" name="019d8be5-bc7e-7988-a6ce-9832ea2016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25906" name="019d8be5-bc7e-7988-a6ce-9832ea20169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1122264" name="019d8bf6-ae48-7054-8fef-3b83d83948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7763408" name="019d8bf6-ae48-7054-8fef-3b83d839483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7511368" name="019d8c0e-ef3b-7492-942a-b213608b42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139188" name="019d8c0e-ef3b-7492-942a-b213608b42f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5960261" name="019d8bc5-5c78-73ed-90a6-9fb6f60dcc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5054177" name="019d8bc5-5c78-73ed-90a6-9fb6f60dcca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Wand/ Decke </w:t>
            </w:r>
          </w:p>
        </w:tc>
        <w:tc>
          <w:p>
            <w:pPr>
              <w:spacing w:before="0" w:after="0" w:line="240" w:lineRule="auto"/>
            </w:pPr>
            <w:r>
              <w:t>Kork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4331426" name="019d8bf4-80df-7d4a-9fb7-06155f0277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8097922" name="019d8bf4-80df-7d4a-9fb7-06155f02772a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OG/ UG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72486" name="019d8bfc-09b9-72c1-ad78-9e03a41e9e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804882" name="019d8bfc-09b9-72c1-ad78-9e03a41e9e0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EG/DG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30950442" name="019d8c04-91d9-7483-8c85-1d3b330a43d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3513178" name="019d8c04-91d9-7483-8c85-1d3b330a43de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EFH.Weierstrasse 2 Weierstrasse 2, 8165 Schöfflisdorf</w:t>
          </w:r>
        </w:p>
        <w:p>
          <w:pPr>
            <w:spacing w:before="0" w:after="0"/>
          </w:pPr>
          <w:r>
            <w:t>839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m="http://schemas.openxmlformats.org/officeDocument/2006/math" xmlns:wp="http://schemas.openxmlformats.org/drawingml/2006/wordprocessingDrawing" xmlns:wp14="http://schemas.microsoft.com/office/word/2010/wordprocessingDrawing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